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35973271" name="019e447b-9cb4-7d27-918b-39ec600819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2395137" name="019e447b-9cb4-7d27-918b-39ec600819a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Giebenacherstrasse 8, 4302 Augst</w:t>
          </w:r>
        </w:p>
        <w:p>
          <w:pPr>
            <w:spacing w:before="0" w:after="0"/>
          </w:pPr>
          <w:r>
            <w:t>DN 898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